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694041" name="2afd4c50-45d1-11f0-b15a-3deb7b327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021634" name="2afd4c50-45d1-11f0-b15a-3deb7b327ef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386518" name="31d242b0-45d1-11f0-9b13-7554e3781f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804247" name="31d242b0-45d1-11f0-9b13-7554e3781fe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 20m2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343639" name="97fff1e0-45d1-11f0-b1f7-47325d2b7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600873" name="97fff1e0-45d1-11f0-b1f7-47325d2b76d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47768" name="9ba04a20-45d1-11f0-b863-01defced0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81555" name="9ba04a20-45d1-11f0-b863-01defced06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 links </w:t>
            </w:r>
          </w:p>
          <w:p>
            <w:pPr>
              <w:spacing w:before="0" w:after="0"/>
            </w:pPr>
            <w:r>
              <w:t>Wand / Boden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658869" name="68137640-45d2-11f0-b570-81005e7cf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275602" name="68137640-45d2-11f0-b570-81005e7cf8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635769" name="74b78bc0-45d2-11f0-a7c8-4dacc943a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208636" name="74b78bc0-45d2-11f0-a7c8-4dacc943a27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564759" name="c9fb0560-45d4-11f0-abf7-f952617f6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806214" name="c9fb0560-45d4-11f0-abf7-f952617f62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421698" name="cf7e0050-45d4-11f0-b61d-6bfc767fb8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901789" name="cf7e0050-45d4-11f0-b61d-6bfc767fb89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OG/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Puzu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301042" name="d449fff0-45d7-11f0-a10f-83df3e6260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989042" name="d449fff0-45d7-11f0-a10f-83df3e6260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78513" name="d722e980-45d7-11f0-9a3e-a7f710809d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20200" name="d722e980-45d7-11f0-9a3e-a7f710809d6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Abflussrohr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954591" name="007e8730-45d8-11f0-a713-1107e737f5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861204" name="007e8730-45d8-11f0-a713-1107e737f54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512065" name="03c4d890-45d8-11f0-809a-c7fce6d92a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312975" name="03c4d890-45d8-11f0-809a-c7fce6d92a6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Abflussrohr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910162" name="c714ffa0-45d8-11f0-9981-4d4f14a20a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33184" name="c714ffa0-45d8-11f0-9981-4d4f14a20a3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528744" name="cc5c2a10-45d8-11f0-b7f0-d90bed232b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28412" name="cc5c2a10-45d8-11f0-b7f0-d90bed232b0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Steinackerstrasse 31, 9464 Rüti  </w:t>
          </w:r>
        </w:p>
        <w:p>
          <w:pPr>
            <w:spacing w:before="0" w:after="0"/>
          </w:pPr>
          <w:r>
            <w:t>326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